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工序流转卡</w:t>
      </w:r>
    </w:p>
    <w:p>
      <w:r>
        <w:t>记录编号：FM-088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工序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操作者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